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162504" name="019e1bed-dab8-724b-b417-bb016bff56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4389" name="019e1bed-dab8-724b-b417-bb016bff56d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278476" name="019e1bef-9e63-7905-8d1f-9908b3276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924675" name="019e1bef-9e63-7905-8d1f-9908b3276c9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375817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65768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514730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433397" name="019e1c0b-0036-7485-a350-1a1a75f2a8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569275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304653" name="019e1c13-354d-7189-9e03-b4c31f63bd9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586175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51626" name="019e1c1d-c8a5-7ce2-bc5f-a5d3f94a112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622286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148205" name="019e1bff-1b6d-7ffd-b98c-a6d336ab2d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644107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228837" name="019e1c01-f0fc-7d2b-ae2b-023f291923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891727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288626" name="019e1c06-aec3-7a89-8ca2-c2af6882937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426635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799015" name="019e1c0f-31bd-73df-b973-bd113224a5f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1694545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596854" name="019e1c11-dddb-7218-8216-38ce844fd75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6936115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23199" name="019e1c1c-f3e7-744d-9a62-b7b9835d30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6020281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165419" name="019e1c23-c0dc-7efb-b6d1-f68886d25c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421963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596892" name="019e1c02-a44b-7e79-bf9c-c46cd08aa6a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1653925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038196" name="019e1c03-4c0f-7472-a6bc-7df5b878cd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615459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039652" name="019e1c0c-dbb5-79bd-93f1-e3d20b23f1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708857" name="019e1c18-018b-765c-be38-8edf90a94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989935" name="019e1c18-018b-765c-be38-8edf90a9404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724916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444989" name="019e1c1a-d500-7138-8861-b4c375d4c6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5399816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189526" name="019e1c00-dadb-7b56-a254-941bbbb58b8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